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1B55" w14:textId="77777777" w:rsidR="00E569AC" w:rsidRPr="00E569AC" w:rsidRDefault="00E569AC" w:rsidP="00E569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664BDCD5" w14:textId="77777777" w:rsidR="00E569AC" w:rsidRDefault="00E569AC" w:rsidP="00E569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882D453" w14:textId="77777777" w:rsidR="00BB3FE3" w:rsidRDefault="00E569AC" w:rsidP="00BB3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E569AC">
        <w:rPr>
          <w:rFonts w:ascii="Times New Roman" w:hAnsi="Times New Roman" w:cs="Times New Roman"/>
          <w:b/>
          <w:bCs/>
          <w:sz w:val="24"/>
          <w:szCs w:val="24"/>
          <w:lang w:val="pl-PL"/>
        </w:rPr>
        <w:t>OŚWIADCZENIE WYKONAWCY</w:t>
      </w:r>
      <w:r w:rsidR="00BB3FE3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</w:p>
    <w:p w14:paraId="7594459C" w14:textId="0BEA59C7" w:rsidR="00BB3FE3" w:rsidRPr="00E569AC" w:rsidRDefault="00BB3FE3" w:rsidP="00BB3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dot. przeprowadzenia wizji lokalnej</w:t>
      </w:r>
    </w:p>
    <w:p w14:paraId="22BEB966" w14:textId="77777777" w:rsidR="00E569AC" w:rsidRPr="00FF3616" w:rsidRDefault="00E569AC" w:rsidP="00FF36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6875156" w14:textId="77777777" w:rsidR="00E569AC" w:rsidRPr="00FF3616" w:rsidRDefault="00E569AC" w:rsidP="00FF361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2C94BF74" w14:textId="521464C3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J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a, niżej podpisany/a …………………………………………, działając w imieniu i na rzecz Wykonawcy …………………………………………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…………………………….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, oświadczam, że przeprowadziłem/</w:t>
      </w:r>
      <w:proofErr w:type="spellStart"/>
      <w:r w:rsidRPr="00FF3616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 wizję lokalną miejsca realizacji zamówienia objętego Zapytaniem ofertowym nr 5/2026 oraz zapoznałem/</w:t>
      </w:r>
      <w:proofErr w:type="spellStart"/>
      <w:r w:rsidRPr="00FF3616">
        <w:rPr>
          <w:rFonts w:ascii="Times New Roman" w:hAnsi="Times New Roman" w:cs="Times New Roman"/>
          <w:sz w:val="24"/>
          <w:szCs w:val="24"/>
          <w:lang w:val="pl-PL"/>
        </w:rPr>
        <w:t>am</w:t>
      </w:r>
      <w:proofErr w:type="spellEnd"/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 się z istniejącą infrastrukturą i warunkami realizacji zamówienia.</w:t>
      </w:r>
    </w:p>
    <w:p w14:paraId="302DF657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6181A05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Oświadczam, że posiadam komplet informacji niezbędnych do prawidłowego przygotowania i skalkulowania oferty.</w:t>
      </w:r>
    </w:p>
    <w:p w14:paraId="167B94A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44F09287" w14:textId="5525CF79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 xml:space="preserve">Data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 miejsce </w:t>
      </w:r>
      <w:r w:rsidRPr="00FF3616">
        <w:rPr>
          <w:rFonts w:ascii="Times New Roman" w:hAnsi="Times New Roman" w:cs="Times New Roman"/>
          <w:sz w:val="24"/>
          <w:szCs w:val="24"/>
          <w:lang w:val="pl-PL"/>
        </w:rPr>
        <w:t>przeprowadzenia wizji lokalnej: ……………………………</w:t>
      </w:r>
    </w:p>
    <w:p w14:paraId="5C3220FB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Podpis Wykonawcy:</w:t>
      </w:r>
    </w:p>
    <w:p w14:paraId="1766A53D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0A281228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</w:t>
      </w:r>
    </w:p>
    <w:p w14:paraId="2CC7D80F" w14:textId="77777777" w:rsid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062F5224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53B3389D" w14:textId="77777777" w:rsidR="00FF3616" w:rsidRPr="00FF3616" w:rsidRDefault="00FF3616" w:rsidP="00FF361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3E4D3B42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Potwierdzam przeprowadzenie wizji lokalnej:</w:t>
      </w:r>
    </w:p>
    <w:p w14:paraId="33E72BB1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Imię i nazwisko przedstawiciela Zamawiającego: ……………………………</w:t>
      </w:r>
    </w:p>
    <w:p w14:paraId="2EAB6FED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2EADC96A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4684018A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Stanowisko: ……………………………</w:t>
      </w:r>
    </w:p>
    <w:p w14:paraId="513BD59C" w14:textId="77777777" w:rsid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Podpis i pieczęć Zamawiającego:</w:t>
      </w:r>
    </w:p>
    <w:p w14:paraId="439BA082" w14:textId="77777777" w:rsidR="00FF3616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  <w:lang w:val="pl-PL"/>
        </w:rPr>
      </w:pPr>
    </w:p>
    <w:p w14:paraId="27C0F47A" w14:textId="7F7EB0A3" w:rsidR="009A5CCA" w:rsidRPr="00FF3616" w:rsidRDefault="00FF3616" w:rsidP="00FF3616">
      <w:pPr>
        <w:spacing w:after="0"/>
        <w:ind w:left="4320"/>
        <w:rPr>
          <w:rFonts w:ascii="Times New Roman" w:hAnsi="Times New Roman" w:cs="Times New Roman"/>
          <w:sz w:val="24"/>
          <w:szCs w:val="24"/>
        </w:rPr>
      </w:pPr>
      <w:r w:rsidRPr="00FF3616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</w:t>
      </w:r>
    </w:p>
    <w:p w14:paraId="2C643F95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365EE9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40F26F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1B1C72" w14:textId="77777777" w:rsidR="00C1183F" w:rsidRDefault="00C1183F" w:rsidP="00E569A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B77BFF" w14:textId="446964BB" w:rsidR="00C1183F" w:rsidRPr="00E569AC" w:rsidRDefault="00C1183F" w:rsidP="00BB3FE3">
      <w:pPr>
        <w:spacing w:after="0"/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1183F" w:rsidRPr="00E569AC" w:rsidSect="009A5CCA">
      <w:headerReference w:type="default" r:id="rId8"/>
      <w:footerReference w:type="default" r:id="rId9"/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76931" w14:textId="77777777" w:rsidR="00C54EDB" w:rsidRDefault="00C54EDB" w:rsidP="009A5CCA">
      <w:pPr>
        <w:spacing w:after="0" w:line="240" w:lineRule="auto"/>
      </w:pPr>
      <w:r>
        <w:separator/>
      </w:r>
    </w:p>
  </w:endnote>
  <w:endnote w:type="continuationSeparator" w:id="0">
    <w:p w14:paraId="4EAFA560" w14:textId="77777777" w:rsidR="00C54EDB" w:rsidRDefault="00C54EDB" w:rsidP="009A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478566"/>
      <w:docPartObj>
        <w:docPartGallery w:val="Page Numbers (Bottom of Page)"/>
        <w:docPartUnique/>
      </w:docPartObj>
    </w:sdtPr>
    <w:sdtContent>
      <w:p w14:paraId="5F76B055" w14:textId="3C11B96A" w:rsidR="009A5CCA" w:rsidRDefault="009A5CC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4E2E0F3" w14:textId="77777777" w:rsidR="009A5CCA" w:rsidRDefault="009A5C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CB126" w14:textId="77777777" w:rsidR="00C54EDB" w:rsidRDefault="00C54EDB" w:rsidP="009A5CCA">
      <w:pPr>
        <w:spacing w:after="0" w:line="240" w:lineRule="auto"/>
      </w:pPr>
      <w:r>
        <w:separator/>
      </w:r>
    </w:p>
  </w:footnote>
  <w:footnote w:type="continuationSeparator" w:id="0">
    <w:p w14:paraId="187A1A91" w14:textId="77777777" w:rsidR="00C54EDB" w:rsidRDefault="00C54EDB" w:rsidP="009A5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DE6FC" w14:textId="77777777" w:rsidR="00E569AC" w:rsidRDefault="00E569AC">
    <w:pPr>
      <w:pStyle w:val="Nagwek"/>
    </w:pPr>
  </w:p>
  <w:p w14:paraId="69CE2D96" w14:textId="715073B8" w:rsidR="009A5CCA" w:rsidRDefault="009A5CCA" w:rsidP="00E569AC">
    <w:pPr>
      <w:pStyle w:val="Nagwek"/>
      <w:jc w:val="right"/>
    </w:pPr>
    <w:r>
      <w:rPr>
        <w:noProof/>
      </w:rPr>
      <w:drawing>
        <wp:inline distT="0" distB="0" distL="0" distR="0" wp14:anchorId="44642F44" wp14:editId="47F2A9B9">
          <wp:extent cx="5755005" cy="768350"/>
          <wp:effectExtent l="0" t="0" r="0" b="0"/>
          <wp:docPr id="1835577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569AC">
      <w:br/>
    </w:r>
    <w:proofErr w:type="spellStart"/>
    <w:r w:rsidR="00E569AC">
      <w:t>Załącznik</w:t>
    </w:r>
    <w:proofErr w:type="spellEnd"/>
    <w:r w:rsidR="00E569AC">
      <w:t xml:space="preserve"> nr 4 do </w:t>
    </w:r>
    <w:proofErr w:type="spellStart"/>
    <w:r w:rsidR="00E569AC">
      <w:t>zapytania</w:t>
    </w:r>
    <w:proofErr w:type="spellEnd"/>
    <w:r w:rsidR="00E569AC">
      <w:t xml:space="preserve"> </w:t>
    </w:r>
    <w:proofErr w:type="spellStart"/>
    <w:r w:rsidR="00E569AC">
      <w:t>ofertowego</w:t>
    </w:r>
    <w:proofErr w:type="spellEnd"/>
    <w:r w:rsidR="00E569AC">
      <w:t xml:space="preserve"> nr </w:t>
    </w:r>
    <w:r w:rsidR="00FB30F8">
      <w:t>5</w:t>
    </w:r>
    <w:r w:rsidR="00E569AC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7186F"/>
    <w:multiLevelType w:val="multilevel"/>
    <w:tmpl w:val="1F7C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7E27F7"/>
    <w:multiLevelType w:val="hybridMultilevel"/>
    <w:tmpl w:val="3DB84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208DB"/>
    <w:multiLevelType w:val="multilevel"/>
    <w:tmpl w:val="C6C6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FA7F13"/>
    <w:multiLevelType w:val="multilevel"/>
    <w:tmpl w:val="AC3E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A84D04"/>
    <w:multiLevelType w:val="multilevel"/>
    <w:tmpl w:val="A7A4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EE3E96"/>
    <w:multiLevelType w:val="multilevel"/>
    <w:tmpl w:val="79A2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F015FC"/>
    <w:multiLevelType w:val="hybridMultilevel"/>
    <w:tmpl w:val="61BAAE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C2ACA"/>
    <w:multiLevelType w:val="hybridMultilevel"/>
    <w:tmpl w:val="7F18230C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1994E41"/>
    <w:multiLevelType w:val="multilevel"/>
    <w:tmpl w:val="A3A6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32358BE"/>
    <w:multiLevelType w:val="hybridMultilevel"/>
    <w:tmpl w:val="68F602A6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9306DA9"/>
    <w:multiLevelType w:val="hybridMultilevel"/>
    <w:tmpl w:val="74824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67556"/>
    <w:multiLevelType w:val="hybridMultilevel"/>
    <w:tmpl w:val="4978F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C41892"/>
    <w:multiLevelType w:val="multilevel"/>
    <w:tmpl w:val="AC1C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9013E7"/>
    <w:multiLevelType w:val="multilevel"/>
    <w:tmpl w:val="7394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BB6E2A"/>
    <w:multiLevelType w:val="hybridMultilevel"/>
    <w:tmpl w:val="243EEA2E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3FB0A44"/>
    <w:multiLevelType w:val="multilevel"/>
    <w:tmpl w:val="23B0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827E8E"/>
    <w:multiLevelType w:val="hybridMultilevel"/>
    <w:tmpl w:val="A0F452E2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DA1EB1"/>
    <w:multiLevelType w:val="hybridMultilevel"/>
    <w:tmpl w:val="495488A4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9D6918"/>
    <w:multiLevelType w:val="hybridMultilevel"/>
    <w:tmpl w:val="0846C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911BEB"/>
    <w:multiLevelType w:val="hybridMultilevel"/>
    <w:tmpl w:val="9BEE9600"/>
    <w:lvl w:ilvl="0" w:tplc="79202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D61C4"/>
    <w:multiLevelType w:val="hybridMultilevel"/>
    <w:tmpl w:val="02CC9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5125DA"/>
    <w:multiLevelType w:val="multilevel"/>
    <w:tmpl w:val="89F4D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431276"/>
    <w:multiLevelType w:val="multilevel"/>
    <w:tmpl w:val="ECA64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3EC7857"/>
    <w:multiLevelType w:val="hybridMultilevel"/>
    <w:tmpl w:val="0C0A3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43319D2"/>
    <w:multiLevelType w:val="multilevel"/>
    <w:tmpl w:val="6826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E21E28"/>
    <w:multiLevelType w:val="multilevel"/>
    <w:tmpl w:val="1FA2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A24AC1"/>
    <w:multiLevelType w:val="hybridMultilevel"/>
    <w:tmpl w:val="2028F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AC4512"/>
    <w:multiLevelType w:val="multilevel"/>
    <w:tmpl w:val="E95069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8036A49"/>
    <w:multiLevelType w:val="multilevel"/>
    <w:tmpl w:val="640EE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045C3C"/>
    <w:multiLevelType w:val="hybridMultilevel"/>
    <w:tmpl w:val="63006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17855"/>
    <w:multiLevelType w:val="multilevel"/>
    <w:tmpl w:val="488E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8D115C"/>
    <w:multiLevelType w:val="hybridMultilevel"/>
    <w:tmpl w:val="78140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37FB3"/>
    <w:multiLevelType w:val="hybridMultilevel"/>
    <w:tmpl w:val="6FCA3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9F07FB"/>
    <w:multiLevelType w:val="multilevel"/>
    <w:tmpl w:val="AC86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944DF9"/>
    <w:multiLevelType w:val="multilevel"/>
    <w:tmpl w:val="11B0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A94DBE"/>
    <w:multiLevelType w:val="multilevel"/>
    <w:tmpl w:val="8CD2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F622EC"/>
    <w:multiLevelType w:val="multilevel"/>
    <w:tmpl w:val="F476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4E35986"/>
    <w:multiLevelType w:val="hybridMultilevel"/>
    <w:tmpl w:val="77628C64"/>
    <w:lvl w:ilvl="0" w:tplc="79202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738488B"/>
    <w:multiLevelType w:val="multilevel"/>
    <w:tmpl w:val="A1BC1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EA7478"/>
    <w:multiLevelType w:val="multilevel"/>
    <w:tmpl w:val="BDB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294315"/>
    <w:multiLevelType w:val="hybridMultilevel"/>
    <w:tmpl w:val="6FCE9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3D646C"/>
    <w:multiLevelType w:val="hybridMultilevel"/>
    <w:tmpl w:val="0F14B75C"/>
    <w:lvl w:ilvl="0" w:tplc="0F4AD3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502FD"/>
    <w:multiLevelType w:val="hybridMultilevel"/>
    <w:tmpl w:val="B6C09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192C6B"/>
    <w:multiLevelType w:val="hybridMultilevel"/>
    <w:tmpl w:val="B93E0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DB5020"/>
    <w:multiLevelType w:val="hybridMultilevel"/>
    <w:tmpl w:val="64BAA1C0"/>
    <w:lvl w:ilvl="0" w:tplc="79202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F3A64"/>
    <w:multiLevelType w:val="hybridMultilevel"/>
    <w:tmpl w:val="1B563646"/>
    <w:lvl w:ilvl="0" w:tplc="43545436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DB5276"/>
    <w:multiLevelType w:val="multilevel"/>
    <w:tmpl w:val="84F4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9FB00B3"/>
    <w:multiLevelType w:val="multilevel"/>
    <w:tmpl w:val="0352B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317F92"/>
    <w:multiLevelType w:val="multilevel"/>
    <w:tmpl w:val="8E98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111EEB"/>
    <w:multiLevelType w:val="hybridMultilevel"/>
    <w:tmpl w:val="8CE0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EE3821"/>
    <w:multiLevelType w:val="multilevel"/>
    <w:tmpl w:val="18DC1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5BA41A2"/>
    <w:multiLevelType w:val="multilevel"/>
    <w:tmpl w:val="4220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60E5AF4"/>
    <w:multiLevelType w:val="hybridMultilevel"/>
    <w:tmpl w:val="209A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A60B76"/>
    <w:multiLevelType w:val="multilevel"/>
    <w:tmpl w:val="D344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EB6FED"/>
    <w:multiLevelType w:val="multilevel"/>
    <w:tmpl w:val="3922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835641B"/>
    <w:multiLevelType w:val="hybridMultilevel"/>
    <w:tmpl w:val="4788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F83BFE"/>
    <w:multiLevelType w:val="multilevel"/>
    <w:tmpl w:val="A146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900771">
    <w:abstractNumId w:val="8"/>
  </w:num>
  <w:num w:numId="2" w16cid:durableId="1798182305">
    <w:abstractNumId w:val="6"/>
  </w:num>
  <w:num w:numId="3" w16cid:durableId="1909268530">
    <w:abstractNumId w:val="5"/>
  </w:num>
  <w:num w:numId="4" w16cid:durableId="2139034071">
    <w:abstractNumId w:val="4"/>
  </w:num>
  <w:num w:numId="5" w16cid:durableId="1674801402">
    <w:abstractNumId w:val="7"/>
  </w:num>
  <w:num w:numId="6" w16cid:durableId="2018457520">
    <w:abstractNumId w:val="3"/>
  </w:num>
  <w:num w:numId="7" w16cid:durableId="1561091589">
    <w:abstractNumId w:val="2"/>
  </w:num>
  <w:num w:numId="8" w16cid:durableId="1883403680">
    <w:abstractNumId w:val="1"/>
  </w:num>
  <w:num w:numId="9" w16cid:durableId="198785043">
    <w:abstractNumId w:val="0"/>
  </w:num>
  <w:num w:numId="10" w16cid:durableId="928468205">
    <w:abstractNumId w:val="49"/>
  </w:num>
  <w:num w:numId="11" w16cid:durableId="908610873">
    <w:abstractNumId w:val="41"/>
  </w:num>
  <w:num w:numId="12" w16cid:durableId="1190725117">
    <w:abstractNumId w:val="64"/>
  </w:num>
  <w:num w:numId="13" w16cid:durableId="1156454219">
    <w:abstractNumId w:val="40"/>
  </w:num>
  <w:num w:numId="14" w16cid:durableId="1352098900">
    <w:abstractNumId w:val="38"/>
  </w:num>
  <w:num w:numId="15" w16cid:durableId="265426817">
    <w:abstractNumId w:val="61"/>
  </w:num>
  <w:num w:numId="16" w16cid:durableId="892736178">
    <w:abstractNumId w:val="51"/>
  </w:num>
  <w:num w:numId="17" w16cid:durableId="1380975993">
    <w:abstractNumId w:val="27"/>
  </w:num>
  <w:num w:numId="18" w16cid:durableId="1525174120">
    <w:abstractNumId w:val="20"/>
  </w:num>
  <w:num w:numId="19" w16cid:durableId="660306864">
    <w:abstractNumId w:val="58"/>
  </w:num>
  <w:num w:numId="20" w16cid:durableId="2129935458">
    <w:abstractNumId w:val="35"/>
  </w:num>
  <w:num w:numId="21" w16cid:durableId="119080409">
    <w:abstractNumId w:val="31"/>
  </w:num>
  <w:num w:numId="22" w16cid:durableId="2112776765">
    <w:abstractNumId w:val="14"/>
  </w:num>
  <w:num w:numId="23" w16cid:durableId="2021153634">
    <w:abstractNumId w:val="55"/>
  </w:num>
  <w:num w:numId="24" w16cid:durableId="146215211">
    <w:abstractNumId w:val="9"/>
  </w:num>
  <w:num w:numId="25" w16cid:durableId="1818644667">
    <w:abstractNumId w:val="37"/>
  </w:num>
  <w:num w:numId="26" w16cid:durableId="1586260245">
    <w:abstractNumId w:val="47"/>
  </w:num>
  <w:num w:numId="27" w16cid:durableId="931740346">
    <w:abstractNumId w:val="13"/>
  </w:num>
  <w:num w:numId="28" w16cid:durableId="615478278">
    <w:abstractNumId w:val="33"/>
  </w:num>
  <w:num w:numId="29" w16cid:durableId="47339755">
    <w:abstractNumId w:val="45"/>
  </w:num>
  <w:num w:numId="30" w16cid:durableId="511531413">
    <w:abstractNumId w:val="65"/>
  </w:num>
  <w:num w:numId="31" w16cid:durableId="1953584304">
    <w:abstractNumId w:val="23"/>
  </w:num>
  <w:num w:numId="32" w16cid:durableId="707607388">
    <w:abstractNumId w:val="53"/>
  </w:num>
  <w:num w:numId="33" w16cid:durableId="1323392984">
    <w:abstractNumId w:val="25"/>
  </w:num>
  <w:num w:numId="34" w16cid:durableId="1913348943">
    <w:abstractNumId w:val="16"/>
  </w:num>
  <w:num w:numId="35" w16cid:durableId="703597772">
    <w:abstractNumId w:val="59"/>
  </w:num>
  <w:num w:numId="36" w16cid:durableId="647704346">
    <w:abstractNumId w:val="54"/>
  </w:num>
  <w:num w:numId="37" w16cid:durableId="1621062489">
    <w:abstractNumId w:val="17"/>
  </w:num>
  <w:num w:numId="38" w16cid:durableId="1502350313">
    <w:abstractNumId w:val="22"/>
  </w:num>
  <w:num w:numId="39" w16cid:durableId="620503762">
    <w:abstractNumId w:val="18"/>
  </w:num>
  <w:num w:numId="40" w16cid:durableId="291137153">
    <w:abstractNumId w:val="10"/>
  </w:num>
  <w:num w:numId="41" w16cid:durableId="1739860173">
    <w:abstractNumId w:val="29"/>
  </w:num>
  <w:num w:numId="42" w16cid:durableId="985428780">
    <w:abstractNumId w:val="19"/>
  </w:num>
  <w:num w:numId="43" w16cid:durableId="991636267">
    <w:abstractNumId w:val="52"/>
  </w:num>
  <w:num w:numId="44" w16cid:durableId="1858470484">
    <w:abstractNumId w:val="50"/>
  </w:num>
  <w:num w:numId="45" w16cid:durableId="970355747">
    <w:abstractNumId w:val="32"/>
  </w:num>
  <w:num w:numId="46" w16cid:durableId="883326757">
    <w:abstractNumId w:val="60"/>
  </w:num>
  <w:num w:numId="47" w16cid:durableId="1915965305">
    <w:abstractNumId w:val="62"/>
  </w:num>
  <w:num w:numId="48" w16cid:durableId="1164513997">
    <w:abstractNumId w:val="21"/>
  </w:num>
  <w:num w:numId="49" w16cid:durableId="1648587021">
    <w:abstractNumId w:val="57"/>
  </w:num>
  <w:num w:numId="50" w16cid:durableId="1067651793">
    <w:abstractNumId w:val="44"/>
  </w:num>
  <w:num w:numId="51" w16cid:durableId="1739091309">
    <w:abstractNumId w:val="12"/>
  </w:num>
  <w:num w:numId="52" w16cid:durableId="539512141">
    <w:abstractNumId w:val="42"/>
  </w:num>
  <w:num w:numId="53" w16cid:durableId="755324672">
    <w:abstractNumId w:val="48"/>
  </w:num>
  <w:num w:numId="54" w16cid:durableId="249044015">
    <w:abstractNumId w:val="56"/>
  </w:num>
  <w:num w:numId="55" w16cid:durableId="1744719421">
    <w:abstractNumId w:val="63"/>
  </w:num>
  <w:num w:numId="56" w16cid:durableId="816998007">
    <w:abstractNumId w:val="30"/>
  </w:num>
  <w:num w:numId="57" w16cid:durableId="891844625">
    <w:abstractNumId w:val="24"/>
  </w:num>
  <w:num w:numId="58" w16cid:durableId="1771655828">
    <w:abstractNumId w:val="28"/>
  </w:num>
  <w:num w:numId="59" w16cid:durableId="1490947206">
    <w:abstractNumId w:val="26"/>
  </w:num>
  <w:num w:numId="60" w16cid:durableId="469249552">
    <w:abstractNumId w:val="46"/>
  </w:num>
  <w:num w:numId="61" w16cid:durableId="683169205">
    <w:abstractNumId w:val="11"/>
  </w:num>
  <w:num w:numId="62" w16cid:durableId="772359871">
    <w:abstractNumId w:val="39"/>
  </w:num>
  <w:num w:numId="63" w16cid:durableId="1207181115">
    <w:abstractNumId w:val="36"/>
  </w:num>
  <w:num w:numId="64" w16cid:durableId="310982311">
    <w:abstractNumId w:val="43"/>
  </w:num>
  <w:num w:numId="65" w16cid:durableId="1037707207">
    <w:abstractNumId w:val="34"/>
  </w:num>
  <w:num w:numId="66" w16cid:durableId="2307762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983"/>
    <w:rsid w:val="00034616"/>
    <w:rsid w:val="0006063C"/>
    <w:rsid w:val="000A0031"/>
    <w:rsid w:val="000A712F"/>
    <w:rsid w:val="000D1DC4"/>
    <w:rsid w:val="000E08C8"/>
    <w:rsid w:val="00104204"/>
    <w:rsid w:val="0011752C"/>
    <w:rsid w:val="0015074B"/>
    <w:rsid w:val="001752AD"/>
    <w:rsid w:val="001C7BF8"/>
    <w:rsid w:val="002174AF"/>
    <w:rsid w:val="002578FA"/>
    <w:rsid w:val="0029639D"/>
    <w:rsid w:val="00326F90"/>
    <w:rsid w:val="003335B5"/>
    <w:rsid w:val="00355EDA"/>
    <w:rsid w:val="0039471C"/>
    <w:rsid w:val="00395B27"/>
    <w:rsid w:val="003E411F"/>
    <w:rsid w:val="003F591C"/>
    <w:rsid w:val="00447CF7"/>
    <w:rsid w:val="0045113C"/>
    <w:rsid w:val="004B2BAC"/>
    <w:rsid w:val="00537DBD"/>
    <w:rsid w:val="005D0BA3"/>
    <w:rsid w:val="005E1125"/>
    <w:rsid w:val="00624440"/>
    <w:rsid w:val="00654B19"/>
    <w:rsid w:val="00671F1E"/>
    <w:rsid w:val="006D00FE"/>
    <w:rsid w:val="006D66A5"/>
    <w:rsid w:val="00724AAC"/>
    <w:rsid w:val="007B0DC4"/>
    <w:rsid w:val="00841F48"/>
    <w:rsid w:val="00842977"/>
    <w:rsid w:val="008A4823"/>
    <w:rsid w:val="009145C2"/>
    <w:rsid w:val="00994617"/>
    <w:rsid w:val="009A5CCA"/>
    <w:rsid w:val="009B4AD0"/>
    <w:rsid w:val="00A05363"/>
    <w:rsid w:val="00A376E6"/>
    <w:rsid w:val="00A53A85"/>
    <w:rsid w:val="00A56D9C"/>
    <w:rsid w:val="00AA1D8D"/>
    <w:rsid w:val="00AF2220"/>
    <w:rsid w:val="00B405AE"/>
    <w:rsid w:val="00B47730"/>
    <w:rsid w:val="00BB3FE3"/>
    <w:rsid w:val="00BB470B"/>
    <w:rsid w:val="00BF2D26"/>
    <w:rsid w:val="00C057E1"/>
    <w:rsid w:val="00C1183F"/>
    <w:rsid w:val="00C15FF9"/>
    <w:rsid w:val="00C36FD7"/>
    <w:rsid w:val="00C54EDB"/>
    <w:rsid w:val="00C827FB"/>
    <w:rsid w:val="00CB0664"/>
    <w:rsid w:val="00CF3584"/>
    <w:rsid w:val="00E569AC"/>
    <w:rsid w:val="00EA5C7D"/>
    <w:rsid w:val="00EB0CD9"/>
    <w:rsid w:val="00EC0DA2"/>
    <w:rsid w:val="00F37E27"/>
    <w:rsid w:val="00F63CD6"/>
    <w:rsid w:val="00FB30F8"/>
    <w:rsid w:val="00FC693F"/>
    <w:rsid w:val="00F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8C7343"/>
  <w14:defaultImageDpi w14:val="300"/>
  <w15:docId w15:val="{634499EB-871A-4D9B-B1E3-D6625D0F4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Hanusz Anna</cp:lastModifiedBy>
  <cp:revision>15</cp:revision>
  <dcterms:created xsi:type="dcterms:W3CDTF">2026-04-08T11:33:00Z</dcterms:created>
  <dcterms:modified xsi:type="dcterms:W3CDTF">2026-04-24T07:43:00Z</dcterms:modified>
  <cp:category/>
</cp:coreProperties>
</file>